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. Kraftwerk VSP-Areal, Fabrikstrasse, Pfyn</w:t>
          </w:r>
        </w:p>
        <w:p>
          <w:pPr>
            <w:spacing w:before="0" w:after="0"/>
          </w:pPr>
          <w:r>
            <w:t>1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